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461 Street Dance Choreography Дорослі Solo Rising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Тизенберг</w:t>
      </w:r>
    </w:p>
    <w:p>
      <w:pPr>
        <w:spacing w:before="0" w:after="0"/>
      </w:pPr>
      <w:r>
        <w:t>B - Ольга Дробиш (Київ) \ Olha LeRoy</w:t>
      </w:r>
    </w:p>
    <w:p>
      <w:pPr>
        <w:spacing w:before="0" w:after="0"/>
      </w:pPr>
      <w:r>
        <w:t>C - Тетяна Фурманова</w:t>
      </w:r>
    </w:p>
    <w:p>
      <w:pPr>
        <w:spacing w:before="0" w:after="0"/>
      </w:pPr>
      <w:r>
        <w:t>D - KATiA (Чернігів)</w:t>
      </w:r>
    </w:p>
    <w:p>
      <w:pPr>
        <w:spacing w:before="0" w:after="0"/>
      </w:pPr>
      <w:r>
        <w:t>E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#842 Ярослава Цьонь - 1 місце</w:t>
      </w:r>
    </w:p>
    <w:p>
      <w:pPr>
        <w:pStyle w:val="ListNumber"/>
        <w:spacing w:before="0" w:after="0"/>
      </w:pPr>
      <w:r>
        <w:t>#856 Дар"я Ковган - 2 місце</w:t>
      </w:r>
    </w:p>
    <w:p>
      <w:pPr>
        <w:pStyle w:val="ListNumber"/>
        <w:spacing w:before="0" w:after="0"/>
      </w:pPr>
      <w:r>
        <w:t>#833 Олександра Ганзуленко - 3 місце</w:t>
      </w:r>
    </w:p>
    <w:p>
      <w:pPr>
        <w:pStyle w:val="ListNumber"/>
        <w:spacing w:before="0" w:after="0"/>
      </w:pPr>
      <w:r>
        <w:t>#879 Ганна Балаба - 4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842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856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833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879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